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食品质量与安全(联合办学)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食品241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吴佩琪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蒲海涛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张佳佳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泰州-J2-304  张小聪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泰州-J2-304  张秀琴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泰州-J2-304  刘娜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泰州-J2-304  严和来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泰州-J2-304  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泰州-J2-304  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张佳佳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泰州-J2-304  张小聪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泰州-J2-304  张秀琴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泰州-J2-304  刘娜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泰州-J2-304  严和来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泰州-J2-304  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泰州-J2-304  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蒲海涛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Nigel Bevan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 Ravichandar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400453—001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食品与营养微生物导论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